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C91A0F" w14:textId="5A05BC8A" w:rsidR="00807455" w:rsidRDefault="001617A0" w:rsidP="001617A0">
      <w:pPr>
        <w:spacing w:after="280"/>
        <w:jc w:val="center"/>
      </w:pPr>
      <w:r w:rsidRPr="001617A0">
        <w:rPr>
          <w:noProof/>
        </w:rPr>
        <w:drawing>
          <wp:inline distT="0" distB="0" distL="0" distR="0" wp14:anchorId="291ED193" wp14:editId="270490BF">
            <wp:extent cx="3644535" cy="4334353"/>
            <wp:effectExtent l="0" t="1905" r="0" b="0"/>
            <wp:docPr id="5474768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7476824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649796" cy="4340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A8104D" w14:textId="77777777" w:rsidR="001617A0" w:rsidRPr="001617A0" w:rsidRDefault="001617A0" w:rsidP="001617A0">
      <w:pPr>
        <w:spacing w:after="280"/>
        <w:jc w:val="center"/>
        <w:rPr>
          <w:b/>
          <w:bCs/>
        </w:rPr>
      </w:pPr>
      <w:r w:rsidRPr="001617A0">
        <w:rPr>
          <w:b/>
          <w:bCs/>
        </w:rPr>
        <w:t>FIG. 1</w:t>
      </w:r>
    </w:p>
    <w:p w14:paraId="24E13569" w14:textId="5EC5E9D2" w:rsidR="001617A0" w:rsidRDefault="001617A0" w:rsidP="001617A0">
      <w:pPr>
        <w:spacing w:after="280"/>
        <w:jc w:val="center"/>
      </w:pPr>
      <w:r w:rsidRPr="001617A0">
        <w:rPr>
          <w:noProof/>
        </w:rPr>
        <w:drawing>
          <wp:inline distT="0" distB="0" distL="0" distR="0" wp14:anchorId="11485829" wp14:editId="298DDEAB">
            <wp:extent cx="3643912" cy="5601924"/>
            <wp:effectExtent l="0" t="7303" r="6668" b="6667"/>
            <wp:docPr id="213629493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629493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656533" cy="5621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1BC909" w14:textId="387B86A9" w:rsidR="001617A0" w:rsidRPr="001617A0" w:rsidRDefault="001617A0" w:rsidP="0064586E">
      <w:pPr>
        <w:spacing w:after="280"/>
        <w:jc w:val="center"/>
        <w:rPr>
          <w:b/>
          <w:bCs/>
        </w:rPr>
      </w:pPr>
      <w:r w:rsidRPr="001617A0">
        <w:rPr>
          <w:b/>
          <w:bCs/>
        </w:rPr>
        <w:t>FIG. 2</w:t>
      </w:r>
    </w:p>
    <w:p w14:paraId="656BCCF7" w14:textId="65D5A35B" w:rsidR="001617A0" w:rsidRPr="001617A0" w:rsidRDefault="001617A0" w:rsidP="0064586E">
      <w:pPr>
        <w:spacing w:after="280"/>
        <w:jc w:val="center"/>
        <w:rPr>
          <w:b/>
          <w:bCs/>
        </w:rPr>
      </w:pPr>
      <w:r w:rsidRPr="001617A0">
        <w:rPr>
          <w:b/>
          <w:bCs/>
          <w:noProof/>
        </w:rPr>
        <w:lastRenderedPageBreak/>
        <w:drawing>
          <wp:inline distT="0" distB="0" distL="0" distR="0" wp14:anchorId="4FE8CBE0" wp14:editId="680F0AFE">
            <wp:extent cx="5916295" cy="4119245"/>
            <wp:effectExtent l="0" t="0" r="8255" b="0"/>
            <wp:docPr id="15707454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0745453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16295" cy="4119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2310AA" w14:textId="7E1B44F2" w:rsidR="001617A0" w:rsidRPr="001617A0" w:rsidRDefault="001617A0" w:rsidP="0064586E">
      <w:pPr>
        <w:spacing w:after="280"/>
        <w:jc w:val="center"/>
        <w:rPr>
          <w:b/>
          <w:bCs/>
        </w:rPr>
      </w:pPr>
      <w:r w:rsidRPr="001617A0">
        <w:rPr>
          <w:b/>
          <w:bCs/>
        </w:rPr>
        <w:t>FIG. 3</w:t>
      </w:r>
    </w:p>
    <w:p w14:paraId="2D18A3BB" w14:textId="76B40B2B" w:rsidR="001617A0" w:rsidRPr="001617A0" w:rsidRDefault="001617A0" w:rsidP="0064586E">
      <w:pPr>
        <w:spacing w:after="280"/>
        <w:jc w:val="center"/>
        <w:rPr>
          <w:b/>
          <w:bCs/>
        </w:rPr>
      </w:pPr>
      <w:r w:rsidRPr="001617A0">
        <w:rPr>
          <w:b/>
          <w:bCs/>
          <w:noProof/>
        </w:rPr>
        <w:lastRenderedPageBreak/>
        <w:drawing>
          <wp:inline distT="0" distB="0" distL="0" distR="0" wp14:anchorId="741D5FBD" wp14:editId="4CBBED52">
            <wp:extent cx="5916295" cy="6299835"/>
            <wp:effectExtent l="0" t="0" r="8255" b="5715"/>
            <wp:docPr id="58385138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385138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16295" cy="6299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76F634" w14:textId="3416BD1A" w:rsidR="001617A0" w:rsidRPr="001617A0" w:rsidRDefault="001617A0" w:rsidP="0064586E">
      <w:pPr>
        <w:spacing w:after="280"/>
        <w:jc w:val="center"/>
        <w:rPr>
          <w:b/>
          <w:bCs/>
        </w:rPr>
      </w:pPr>
      <w:r w:rsidRPr="001617A0">
        <w:rPr>
          <w:b/>
          <w:bCs/>
        </w:rPr>
        <w:t>FIG. 4</w:t>
      </w:r>
    </w:p>
    <w:p w14:paraId="1E329278" w14:textId="33C30098" w:rsidR="001617A0" w:rsidRPr="001617A0" w:rsidRDefault="001617A0" w:rsidP="0064586E">
      <w:pPr>
        <w:spacing w:after="280"/>
        <w:jc w:val="center"/>
        <w:rPr>
          <w:b/>
          <w:bCs/>
        </w:rPr>
      </w:pPr>
      <w:r w:rsidRPr="001617A0">
        <w:rPr>
          <w:b/>
          <w:bCs/>
          <w:noProof/>
        </w:rPr>
        <w:lastRenderedPageBreak/>
        <w:drawing>
          <wp:inline distT="0" distB="0" distL="0" distR="0" wp14:anchorId="5AFA87E1" wp14:editId="66A44353">
            <wp:extent cx="5916295" cy="2387600"/>
            <wp:effectExtent l="0" t="0" r="8255" b="0"/>
            <wp:docPr id="1396958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695866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16295" cy="238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200E7A" w14:textId="37ABFBC9" w:rsidR="001617A0" w:rsidRPr="001617A0" w:rsidRDefault="001617A0" w:rsidP="0064586E">
      <w:pPr>
        <w:spacing w:after="280"/>
        <w:jc w:val="center"/>
        <w:rPr>
          <w:b/>
          <w:bCs/>
        </w:rPr>
      </w:pPr>
      <w:r w:rsidRPr="001617A0">
        <w:rPr>
          <w:b/>
          <w:bCs/>
        </w:rPr>
        <w:t>FIG. 5</w:t>
      </w:r>
    </w:p>
    <w:sectPr w:rsidR="001617A0" w:rsidRPr="001617A0" w:rsidSect="00034616">
      <w:headerReference w:type="default" r:id="rId13"/>
      <w:footerReference w:type="default" r:id="rId14"/>
      <w:pgSz w:w="11909" w:h="16834"/>
      <w:pgMar w:top="1296" w:right="1296" w:bottom="1152" w:left="1296" w:header="576" w:footer="50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80EF05D" w14:textId="77777777" w:rsidR="0023755F" w:rsidRDefault="0023755F">
      <w:pPr>
        <w:spacing w:after="0" w:line="240" w:lineRule="auto"/>
      </w:pPr>
      <w:r>
        <w:separator/>
      </w:r>
    </w:p>
  </w:endnote>
  <w:endnote w:type="continuationSeparator" w:id="0">
    <w:p w14:paraId="095DF844" w14:textId="77777777" w:rsidR="0023755F" w:rsidRDefault="0023755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A97107" w14:textId="77777777" w:rsidR="00807455" w:rsidRDefault="00000000">
    <w:pPr>
      <w:pStyle w:val="Footer"/>
      <w:jc w:val="center"/>
    </w:pPr>
    <w:r>
      <w:rPr>
        <w:color w:val="707070"/>
        <w:sz w:val="16"/>
      </w:rPr>
      <w:t>Internal Invention Disclosure Form — Confidential</w:t>
    </w:r>
  </w:p>
  <w:p w14:paraId="4A61E632" w14:textId="77777777" w:rsidR="00807455" w:rsidRDefault="00000000">
    <w:pPr>
      <w:spacing w:before="40"/>
      <w:jc w:val="center"/>
    </w:pPr>
    <w:r>
      <w:rPr>
        <w:color w:val="707070"/>
        <w:sz w:val="14"/>
      </w:rPr>
      <w:t>© 2026 FICPI. All rights reserved. Prepared for the FICPI AI Patent Drafting Masterclass, Budapest, 16 September 2026. For the use of registered delegates only; not for further reproduction or distribution without permission.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DCDBD8" w14:textId="77777777" w:rsidR="0023755F" w:rsidRDefault="0023755F">
      <w:pPr>
        <w:spacing w:after="0" w:line="240" w:lineRule="auto"/>
      </w:pPr>
      <w:r>
        <w:separator/>
      </w:r>
    </w:p>
  </w:footnote>
  <w:footnote w:type="continuationSeparator" w:id="0">
    <w:p w14:paraId="14F36128" w14:textId="77777777" w:rsidR="0023755F" w:rsidRDefault="0023755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45278A" w14:textId="77777777" w:rsidR="00807455" w:rsidRDefault="00000000">
    <w:pPr>
      <w:pStyle w:val="Header"/>
      <w:spacing w:after="40"/>
      <w:jc w:val="center"/>
    </w:pPr>
    <w:r>
      <w:rPr>
        <w:noProof/>
      </w:rPr>
      <w:drawing>
        <wp:inline distT="0" distB="0" distL="0" distR="0" wp14:anchorId="3D8A68D4" wp14:editId="01E45EC4">
          <wp:extent cx="671746" cy="502920"/>
          <wp:effectExtent l="0" t="0" r="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oyal_orange_logo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71746" cy="5029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7A0AD5F6" w14:textId="77777777" w:rsidR="00807455" w:rsidRDefault="00000000">
    <w:pPr>
      <w:spacing w:after="0"/>
      <w:jc w:val="center"/>
    </w:pPr>
    <w:r>
      <w:rPr>
        <w:color w:val="707070"/>
        <w:sz w:val="17"/>
      </w:rPr>
      <w:t>47 Huntsman Drive, Geelong VIC 3220, Australia</w:t>
    </w:r>
  </w:p>
  <w:p w14:paraId="0CBF2FBD" w14:textId="77777777" w:rsidR="00807455" w:rsidRDefault="00807455">
    <w:pPr>
      <w:pBdr>
        <w:bottom w:val="single" w:sz="6" w:space="1" w:color="D4D4D4"/>
      </w:pBdr>
      <w:spacing w:before="80" w:after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759722139">
    <w:abstractNumId w:val="8"/>
  </w:num>
  <w:num w:numId="2" w16cid:durableId="1579170915">
    <w:abstractNumId w:val="6"/>
  </w:num>
  <w:num w:numId="3" w16cid:durableId="418406267">
    <w:abstractNumId w:val="5"/>
  </w:num>
  <w:num w:numId="4" w16cid:durableId="1514495618">
    <w:abstractNumId w:val="4"/>
  </w:num>
  <w:num w:numId="5" w16cid:durableId="806434428">
    <w:abstractNumId w:val="7"/>
  </w:num>
  <w:num w:numId="6" w16cid:durableId="1267931269">
    <w:abstractNumId w:val="3"/>
  </w:num>
  <w:num w:numId="7" w16cid:durableId="1142775745">
    <w:abstractNumId w:val="2"/>
  </w:num>
  <w:num w:numId="8" w16cid:durableId="694232007">
    <w:abstractNumId w:val="1"/>
  </w:num>
  <w:num w:numId="9" w16cid:durableId="16286098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21660"/>
    <w:rsid w:val="00034616"/>
    <w:rsid w:val="0006063C"/>
    <w:rsid w:val="000D1B5D"/>
    <w:rsid w:val="0015074B"/>
    <w:rsid w:val="001617A0"/>
    <w:rsid w:val="0023755F"/>
    <w:rsid w:val="0029639D"/>
    <w:rsid w:val="00326F90"/>
    <w:rsid w:val="003B0F92"/>
    <w:rsid w:val="005241EA"/>
    <w:rsid w:val="0064586E"/>
    <w:rsid w:val="006A272A"/>
    <w:rsid w:val="00807455"/>
    <w:rsid w:val="0091067F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70C951A2"/>
  <w14:defaultImageDpi w14:val="300"/>
  <w15:docId w15:val="{CEF3F686-9EAA-4C6E-AEC9-BDAC925933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C693F"/>
    <w:rPr>
      <w:rFonts w:ascii="Calibri" w:hAnsi="Calibri"/>
      <w:sz w:val="21"/>
    </w:rPr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u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urfulShading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urfulShading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urfulShading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urfulShading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urfulShading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urfulShading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u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urfulList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urfulList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urfulList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urfulList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urfulList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urfulList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u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urfulGrid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urfulGrid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urfulGrid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urfulGrid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urfulGrid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urfulGrid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7</Words>
  <Characters>38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44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Julian Crump</cp:lastModifiedBy>
  <cp:revision>3</cp:revision>
  <dcterms:created xsi:type="dcterms:W3CDTF">2026-07-30T15:43:00Z</dcterms:created>
  <dcterms:modified xsi:type="dcterms:W3CDTF">2026-07-30T15:44:00Z</dcterms:modified>
  <cp:category/>
</cp:coreProperties>
</file>